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B8B4A" w14:textId="77777777" w:rsidR="00DD0355" w:rsidRDefault="00DD0355" w:rsidP="003C19FE">
      <w:pPr>
        <w:rPr>
          <w:b/>
          <w:bCs/>
          <w:sz w:val="40"/>
          <w:szCs w:val="40"/>
        </w:rPr>
      </w:pPr>
    </w:p>
    <w:p w14:paraId="256B8B4B" w14:textId="77777777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256B8B4C" w14:textId="77777777" w:rsidR="00FD0FAE" w:rsidRDefault="00FD0FAE" w:rsidP="003C19FE"/>
    <w:p w14:paraId="256B8B4D" w14:textId="77777777" w:rsidR="003C19FE" w:rsidRPr="003C19FE" w:rsidRDefault="003C19FE" w:rsidP="003C19FE">
      <w:r w:rsidRPr="003C19FE">
        <w:t>De hierna te noemen inschrijver(s):</w:t>
      </w:r>
    </w:p>
    <w:p w14:paraId="256B8B4E" w14:textId="77777777" w:rsidR="00220940" w:rsidRDefault="00220940" w:rsidP="003C19FE"/>
    <w:p w14:paraId="256B8B4F" w14:textId="77777777" w:rsidR="00FD0FAE" w:rsidRDefault="003C19FE" w:rsidP="003C19FE">
      <w:r w:rsidRPr="003C19FE">
        <w:t xml:space="preserve">a. _____________________________________________ </w:t>
      </w:r>
    </w:p>
    <w:p w14:paraId="256B8B50" w14:textId="77777777" w:rsidR="00FD0FAE" w:rsidRDefault="003C19FE" w:rsidP="003C19FE">
      <w:r w:rsidRPr="003C19FE">
        <w:t xml:space="preserve">gevestigd te: _______________________________________ </w:t>
      </w:r>
    </w:p>
    <w:p w14:paraId="256B8B51" w14:textId="77777777" w:rsidR="003C19FE" w:rsidRPr="003C19FE" w:rsidRDefault="003C19FE" w:rsidP="003C19FE">
      <w:r w:rsidRPr="003C19FE">
        <w:t>KVK-nummer ______________________________</w:t>
      </w:r>
    </w:p>
    <w:p w14:paraId="256B8B52" w14:textId="77777777" w:rsidR="00220940" w:rsidRDefault="00220940" w:rsidP="003C19FE"/>
    <w:p w14:paraId="256B8B53" w14:textId="77777777" w:rsidR="00FD0FAE" w:rsidRDefault="003C19FE" w:rsidP="003C19FE">
      <w:r w:rsidRPr="003C19FE">
        <w:t xml:space="preserve">b. _____________________________________________ </w:t>
      </w:r>
    </w:p>
    <w:p w14:paraId="256B8B54" w14:textId="77777777" w:rsidR="00FD0FAE" w:rsidRDefault="003C19FE" w:rsidP="003C19FE">
      <w:r w:rsidRPr="003C19FE">
        <w:t xml:space="preserve">gevestigd te: _______________________________________ </w:t>
      </w:r>
    </w:p>
    <w:p w14:paraId="256B8B55" w14:textId="77777777" w:rsidR="003C19FE" w:rsidRPr="003C19FE" w:rsidRDefault="003C19FE" w:rsidP="003C19FE">
      <w:r w:rsidRPr="003C19FE">
        <w:t>KVK-nummer ______________________________</w:t>
      </w:r>
    </w:p>
    <w:p w14:paraId="256B8B56" w14:textId="77777777" w:rsidR="00220940" w:rsidRDefault="00220940" w:rsidP="003C19FE"/>
    <w:p w14:paraId="256B8B57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256B8B58" w14:textId="77777777" w:rsidR="00FD0FAE" w:rsidRDefault="00FD0FAE" w:rsidP="003C19FE"/>
    <w:p w14:paraId="256B8B59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256B8B5A" w14:textId="77777777" w:rsidR="00220940" w:rsidRDefault="00220940" w:rsidP="003C19FE"/>
    <w:p w14:paraId="256B8B5B" w14:textId="31CDD086" w:rsidR="00FD0FAE" w:rsidRPr="00D93CF8" w:rsidRDefault="00BB2E5C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AI2026-0040 </w:t>
      </w:r>
      <w:r w:rsidR="00F1199A">
        <w:rPr>
          <w:b/>
          <w:sz w:val="28"/>
          <w:szCs w:val="28"/>
        </w:rPr>
        <w:t>SOK Ingenieursdiensten</w:t>
      </w:r>
    </w:p>
    <w:p w14:paraId="256B8B5C" w14:textId="77777777" w:rsidR="00FD0FAE" w:rsidRDefault="00FD0FAE" w:rsidP="003C19FE"/>
    <w:p w14:paraId="256B8B5D" w14:textId="77777777" w:rsidR="003C19FE" w:rsidRDefault="003C19FE" w:rsidP="003C19FE">
      <w:r w:rsidRPr="003C19FE">
        <w:t>uit te voeren voor een bedrag, de omzetbelasting daarin niet inbegrepen, van:</w:t>
      </w:r>
    </w:p>
    <w:p w14:paraId="256B8B5E" w14:textId="77777777" w:rsidR="00367491" w:rsidRPr="003C19FE" w:rsidRDefault="00367491" w:rsidP="003C19FE"/>
    <w:p w14:paraId="256B8B5F" w14:textId="77777777" w:rsidR="003C19FE" w:rsidRDefault="003C19FE" w:rsidP="003C19FE">
      <w:r w:rsidRPr="003C19FE">
        <w:t>__________________________________________ euro (bedrag in cijfers)</w:t>
      </w:r>
    </w:p>
    <w:p w14:paraId="256B8B60" w14:textId="77777777" w:rsidR="00367491" w:rsidRPr="003C19FE" w:rsidRDefault="00367491" w:rsidP="003C19FE"/>
    <w:p w14:paraId="256B8B61" w14:textId="77777777" w:rsidR="00367491" w:rsidRPr="003C19FE" w:rsidRDefault="003C19FE" w:rsidP="003C19FE">
      <w:r w:rsidRPr="003C19FE">
        <w:t>__________________________________________ euro (bedrag in letters).</w:t>
      </w:r>
    </w:p>
    <w:p w14:paraId="256B8B62" w14:textId="77777777" w:rsidR="00BE1DBE" w:rsidRDefault="00BE1DBE" w:rsidP="003C19FE"/>
    <w:p w14:paraId="256B8B63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256B8B64" w14:textId="77777777" w:rsidR="00367491" w:rsidRPr="003C19FE" w:rsidRDefault="00367491" w:rsidP="003C19FE"/>
    <w:p w14:paraId="256B8B65" w14:textId="77777777" w:rsidR="003C19FE" w:rsidRDefault="003C19FE" w:rsidP="003C19FE">
      <w:r w:rsidRPr="003C19FE">
        <w:t>__________________________________________ euro (bedrag in cijfers)</w:t>
      </w:r>
    </w:p>
    <w:p w14:paraId="256B8B66" w14:textId="77777777" w:rsidR="00367491" w:rsidRPr="003C19FE" w:rsidRDefault="00367491" w:rsidP="003C19FE"/>
    <w:p w14:paraId="256B8B67" w14:textId="77777777" w:rsidR="003C19FE" w:rsidRPr="003C19FE" w:rsidRDefault="003C19FE" w:rsidP="003C19FE">
      <w:r w:rsidRPr="003C19FE">
        <w:t>__________________________________________ euro (bedrag in letters).</w:t>
      </w:r>
    </w:p>
    <w:p w14:paraId="256B8B68" w14:textId="77777777" w:rsidR="00FD0FAE" w:rsidRDefault="00FD0FAE" w:rsidP="003C19FE"/>
    <w:p w14:paraId="256B8B6A" w14:textId="46B390E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  <w:r w:rsidR="00792346">
        <w:t xml:space="preserve"> </w:t>
      </w:r>
      <w:r w:rsidRPr="003C19FE">
        <w:t>in het kader van de aanbestedingsprocedure en de uitvoering van de opdracht te vertegenwoordigen.</w:t>
      </w:r>
    </w:p>
    <w:p w14:paraId="256B8B6B" w14:textId="77777777" w:rsidR="00FD0FAE" w:rsidRDefault="00FD0FAE" w:rsidP="003C19FE"/>
    <w:p w14:paraId="256B8B6D" w14:textId="1B428714" w:rsid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  <w:r w:rsidR="00792346">
        <w:t xml:space="preserve"> </w:t>
      </w:r>
      <w:r w:rsidRPr="003C19FE">
        <w:t>zoals deze zijn omschreven in de voor de inschrijving relevante stukken.</w:t>
      </w:r>
    </w:p>
    <w:p w14:paraId="542618C4" w14:textId="77777777" w:rsidR="00DE7A47" w:rsidRDefault="00DE7A47" w:rsidP="003C19FE"/>
    <w:p w14:paraId="075CE613" w14:textId="77777777" w:rsidR="00DE7A47" w:rsidRDefault="00DE7A47" w:rsidP="003C19FE"/>
    <w:p w14:paraId="380558DE" w14:textId="77777777" w:rsidR="00DE7A47" w:rsidRDefault="00DE7A47" w:rsidP="003C19FE"/>
    <w:p w14:paraId="65B016EC" w14:textId="77777777" w:rsidR="00DE7A47" w:rsidRDefault="00DE7A47" w:rsidP="003C19FE"/>
    <w:p w14:paraId="67A31F4D" w14:textId="77777777" w:rsidR="00DE7A47" w:rsidRDefault="00DE7A47" w:rsidP="003C19FE"/>
    <w:p w14:paraId="0402F973" w14:textId="77777777" w:rsidR="00DE7A47" w:rsidRDefault="00DE7A47" w:rsidP="003C19FE"/>
    <w:p w14:paraId="68EEDC00" w14:textId="2A1AB783" w:rsidR="00DE7A47" w:rsidRPr="00820BF9" w:rsidRDefault="00DE7A47" w:rsidP="00DE7A47">
      <w:r w:rsidRPr="00820BF9">
        <w:lastRenderedPageBreak/>
        <w:t xml:space="preserve">De inschrijver geeft hierbij </w:t>
      </w:r>
      <w:r w:rsidR="009F3384">
        <w:t>de v</w:t>
      </w:r>
      <w:r w:rsidR="00F06F29">
        <w:t xml:space="preserve">olgende </w:t>
      </w:r>
      <w:r w:rsidRPr="00820BF9">
        <w:t>voorkeur</w:t>
      </w:r>
      <w:r w:rsidR="00F06F29">
        <w:t>svolgorde aan</w:t>
      </w:r>
      <w:r>
        <w:t xml:space="preserve"> (bij geen </w:t>
      </w:r>
      <w:r w:rsidR="00E0684F">
        <w:t>voorkeursvolgorde</w:t>
      </w:r>
      <w:r w:rsidR="00D037D5">
        <w:t xml:space="preserve"> is het standaard 1-2-3</w:t>
      </w:r>
      <w:r>
        <w:t>)</w:t>
      </w:r>
      <w:r w:rsidRPr="00820BF9">
        <w:t>:</w:t>
      </w:r>
    </w:p>
    <w:p w14:paraId="2E7AE469" w14:textId="77777777" w:rsidR="00DE7A47" w:rsidRPr="00820BF9" w:rsidRDefault="00DE7A47" w:rsidP="00DE7A47"/>
    <w:p w14:paraId="3B996603" w14:textId="12BE07BC" w:rsidR="00DE7A47" w:rsidRPr="00820BF9" w:rsidRDefault="00DE7A47" w:rsidP="00DE7A47">
      <w:r w:rsidRPr="00820BF9">
        <w:t>Voorkeur 1:</w:t>
      </w:r>
      <w:r>
        <w:t xml:space="preserve"> ………………………………………………………………………………………………………..</w:t>
      </w:r>
    </w:p>
    <w:p w14:paraId="06EB6114" w14:textId="77777777" w:rsidR="00DE7A47" w:rsidRPr="00820BF9" w:rsidRDefault="00DE7A47" w:rsidP="00DE7A47"/>
    <w:p w14:paraId="0EF7E388" w14:textId="317C9071" w:rsidR="00DE7A47" w:rsidRPr="00820BF9" w:rsidRDefault="00DE7A47" w:rsidP="00DE7A47">
      <w:r w:rsidRPr="00820BF9">
        <w:t>Voorkeur 2:</w:t>
      </w:r>
      <w:r>
        <w:t xml:space="preserve"> ………………………………………………………………………………………………………..</w:t>
      </w:r>
    </w:p>
    <w:p w14:paraId="56E092C6" w14:textId="77777777" w:rsidR="00DE7A47" w:rsidRPr="00820BF9" w:rsidRDefault="00DE7A47" w:rsidP="00DE7A47"/>
    <w:p w14:paraId="006BA2E1" w14:textId="593DC35C" w:rsidR="00DE7A47" w:rsidRPr="00820BF9" w:rsidRDefault="00DE7A47" w:rsidP="00DE7A47">
      <w:r w:rsidRPr="00820BF9">
        <w:t>Voorkeur 3</w:t>
      </w:r>
      <w:r>
        <w:t>: ………………………………………………………………………………………………………..</w:t>
      </w:r>
    </w:p>
    <w:p w14:paraId="59E608DD" w14:textId="77777777" w:rsidR="00DE7A47" w:rsidRPr="003C19FE" w:rsidRDefault="00DE7A47" w:rsidP="003C19FE"/>
    <w:p w14:paraId="256B8B76" w14:textId="77777777" w:rsidR="00367491" w:rsidRDefault="00367491" w:rsidP="003C19FE"/>
    <w:p w14:paraId="256B8B77" w14:textId="77777777" w:rsidR="00367491" w:rsidRDefault="00367491" w:rsidP="003C19FE"/>
    <w:p w14:paraId="256B8B78" w14:textId="77777777" w:rsidR="00367491" w:rsidRDefault="00367491" w:rsidP="003C19FE"/>
    <w:p w14:paraId="256B8B79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256B8B7A" w14:textId="77777777" w:rsidR="00220940" w:rsidRDefault="00220940" w:rsidP="003C19FE"/>
    <w:p w14:paraId="256B8B7B" w14:textId="77777777" w:rsidR="003C19FE" w:rsidRPr="003C19FE" w:rsidRDefault="003C19FE" w:rsidP="003C19FE">
      <w:r w:rsidRPr="003C19FE">
        <w:t>De inschrijver(s)</w:t>
      </w:r>
    </w:p>
    <w:p w14:paraId="256B8B7C" w14:textId="77777777" w:rsidR="00367491" w:rsidRDefault="00367491" w:rsidP="003C19FE"/>
    <w:p w14:paraId="256B8B7D" w14:textId="77777777" w:rsidR="00FD0FAE" w:rsidRDefault="003C19FE" w:rsidP="003C19FE">
      <w:r w:rsidRPr="003C19FE">
        <w:t>a. ___________________________________ (naam)</w:t>
      </w:r>
    </w:p>
    <w:p w14:paraId="256B8B7E" w14:textId="77777777" w:rsidR="00367491" w:rsidRDefault="00367491" w:rsidP="003C19FE"/>
    <w:p w14:paraId="256B8B7F" w14:textId="77777777" w:rsidR="003C19FE" w:rsidRDefault="003C19FE" w:rsidP="003C19FE">
      <w:r w:rsidRPr="003C19FE">
        <w:t xml:space="preserve"> ___________________________________ (functie)</w:t>
      </w:r>
    </w:p>
    <w:p w14:paraId="256B8B80" w14:textId="77777777" w:rsidR="006B77D2" w:rsidRDefault="006B77D2" w:rsidP="006B77D2">
      <w:pPr>
        <w:jc w:val="right"/>
      </w:pPr>
    </w:p>
    <w:p w14:paraId="256B8B81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256B8B82" w14:textId="77777777" w:rsidR="00FD0FAE" w:rsidRDefault="00FD0FAE" w:rsidP="003C19FE"/>
    <w:p w14:paraId="256B8B83" w14:textId="77777777" w:rsidR="006B77D2" w:rsidRDefault="006B77D2" w:rsidP="003C19FE"/>
    <w:p w14:paraId="256B8B84" w14:textId="77777777" w:rsidR="00FD0FAE" w:rsidRDefault="003C19FE" w:rsidP="003C19FE">
      <w:r w:rsidRPr="003C19FE">
        <w:t xml:space="preserve">b. ___________________________________ (naam) </w:t>
      </w:r>
    </w:p>
    <w:p w14:paraId="256B8B85" w14:textId="77777777" w:rsidR="00367491" w:rsidRDefault="00367491" w:rsidP="003C19FE"/>
    <w:p w14:paraId="256B8B86" w14:textId="77777777" w:rsidR="003C19FE" w:rsidRPr="003C19FE" w:rsidRDefault="003C19FE" w:rsidP="003C19FE">
      <w:r w:rsidRPr="003C19FE">
        <w:t>___________________________________ (functie)</w:t>
      </w:r>
    </w:p>
    <w:p w14:paraId="256B8B87" w14:textId="77777777" w:rsidR="006B77D2" w:rsidRDefault="006B77D2" w:rsidP="006B77D2">
      <w:pPr>
        <w:jc w:val="right"/>
      </w:pPr>
    </w:p>
    <w:p w14:paraId="256B8B88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256B8B89" w14:textId="77777777" w:rsidR="006B77D2" w:rsidRDefault="006B77D2" w:rsidP="00847FFD"/>
    <w:sectPr w:rsidR="006B77D2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DADE0" w14:textId="77777777" w:rsidR="00567D8D" w:rsidRDefault="00567D8D" w:rsidP="00220940">
      <w:pPr>
        <w:spacing w:line="240" w:lineRule="auto"/>
      </w:pPr>
      <w:r>
        <w:separator/>
      </w:r>
    </w:p>
  </w:endnote>
  <w:endnote w:type="continuationSeparator" w:id="0">
    <w:p w14:paraId="3DFA33CE" w14:textId="77777777" w:rsidR="00567D8D" w:rsidRDefault="00567D8D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0D86" w14:textId="77777777" w:rsidR="00567D8D" w:rsidRDefault="00567D8D" w:rsidP="00220940">
      <w:pPr>
        <w:spacing w:line="240" w:lineRule="auto"/>
      </w:pPr>
      <w:r>
        <w:separator/>
      </w:r>
    </w:p>
  </w:footnote>
  <w:footnote w:type="continuationSeparator" w:id="0">
    <w:p w14:paraId="53C6BF04" w14:textId="77777777" w:rsidR="00567D8D" w:rsidRDefault="00567D8D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8B8E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256B8B8F" w14:textId="52E1AE0A"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F1199A">
      <w:rPr>
        <w:sz w:val="18"/>
        <w:szCs w:val="18"/>
      </w:rPr>
      <w:t>2026-0040 SOK Ingenieursdiensten</w:t>
    </w:r>
    <w:r w:rsidR="00901A04">
      <w:rPr>
        <w:sz w:val="18"/>
        <w:szCs w:val="18"/>
      </w:rPr>
      <w:t xml:space="preserve"> </w:t>
    </w:r>
    <w:r w:rsidR="00901A04">
      <w:rPr>
        <w:sz w:val="17"/>
      </w:rPr>
      <w:t>Noord, Zuidoost, Nieuw-West en Haven-Stad</w:t>
    </w:r>
  </w:p>
  <w:p w14:paraId="256B8B90" w14:textId="77777777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256B8B91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294243">
    <w:abstractNumId w:val="0"/>
  </w:num>
  <w:num w:numId="2" w16cid:durableId="1168324265">
    <w:abstractNumId w:val="2"/>
  </w:num>
  <w:num w:numId="3" w16cid:durableId="907812414">
    <w:abstractNumId w:val="6"/>
  </w:num>
  <w:num w:numId="4" w16cid:durableId="687025795">
    <w:abstractNumId w:val="5"/>
  </w:num>
  <w:num w:numId="5" w16cid:durableId="10230580">
    <w:abstractNumId w:val="0"/>
  </w:num>
  <w:num w:numId="6" w16cid:durableId="1506750263">
    <w:abstractNumId w:val="1"/>
  </w:num>
  <w:num w:numId="7" w16cid:durableId="1047529490">
    <w:abstractNumId w:val="4"/>
  </w:num>
  <w:num w:numId="8" w16cid:durableId="1958095523">
    <w:abstractNumId w:val="3"/>
  </w:num>
  <w:num w:numId="9" w16cid:durableId="923688543">
    <w:abstractNumId w:val="6"/>
  </w:num>
  <w:num w:numId="10" w16cid:durableId="1278869959">
    <w:abstractNumId w:val="5"/>
  </w:num>
  <w:num w:numId="11" w16cid:durableId="587690629">
    <w:abstractNumId w:val="5"/>
  </w:num>
  <w:num w:numId="12" w16cid:durableId="324407347">
    <w:abstractNumId w:val="5"/>
  </w:num>
  <w:num w:numId="13" w16cid:durableId="125321660">
    <w:abstractNumId w:val="5"/>
  </w:num>
  <w:num w:numId="14" w16cid:durableId="245457037">
    <w:abstractNumId w:val="5"/>
  </w:num>
  <w:num w:numId="15" w16cid:durableId="1624074048">
    <w:abstractNumId w:val="5"/>
  </w:num>
  <w:num w:numId="16" w16cid:durableId="1820730028">
    <w:abstractNumId w:val="5"/>
  </w:num>
  <w:num w:numId="17" w16cid:durableId="264115055">
    <w:abstractNumId w:val="5"/>
  </w:num>
  <w:num w:numId="18" w16cid:durableId="1227454586">
    <w:abstractNumId w:val="5"/>
  </w:num>
  <w:num w:numId="19" w16cid:durableId="771586297">
    <w:abstractNumId w:val="3"/>
  </w:num>
  <w:num w:numId="20" w16cid:durableId="525676169">
    <w:abstractNumId w:val="6"/>
  </w:num>
  <w:num w:numId="21" w16cid:durableId="1556313061">
    <w:abstractNumId w:val="0"/>
  </w:num>
  <w:num w:numId="22" w16cid:durableId="327632841">
    <w:abstractNumId w:val="1"/>
  </w:num>
  <w:num w:numId="23" w16cid:durableId="1460798625">
    <w:abstractNumId w:val="4"/>
  </w:num>
  <w:num w:numId="24" w16cid:durableId="956838671">
    <w:abstractNumId w:val="0"/>
  </w:num>
  <w:num w:numId="25" w16cid:durableId="2096438866">
    <w:abstractNumId w:val="0"/>
  </w:num>
  <w:num w:numId="26" w16cid:durableId="60581927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70D06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567D8D"/>
    <w:rsid w:val="00632123"/>
    <w:rsid w:val="00664B71"/>
    <w:rsid w:val="006B77D2"/>
    <w:rsid w:val="006C583D"/>
    <w:rsid w:val="006D24A4"/>
    <w:rsid w:val="00756E42"/>
    <w:rsid w:val="00763F45"/>
    <w:rsid w:val="00792346"/>
    <w:rsid w:val="00794BF7"/>
    <w:rsid w:val="007E48F4"/>
    <w:rsid w:val="008104C5"/>
    <w:rsid w:val="008374AD"/>
    <w:rsid w:val="008402D9"/>
    <w:rsid w:val="00847FFD"/>
    <w:rsid w:val="00862C8B"/>
    <w:rsid w:val="0086631D"/>
    <w:rsid w:val="00877C3A"/>
    <w:rsid w:val="00901A04"/>
    <w:rsid w:val="009175F9"/>
    <w:rsid w:val="0094640A"/>
    <w:rsid w:val="009761CF"/>
    <w:rsid w:val="0099553C"/>
    <w:rsid w:val="009B0D92"/>
    <w:rsid w:val="009F3384"/>
    <w:rsid w:val="00A03098"/>
    <w:rsid w:val="00A3732E"/>
    <w:rsid w:val="00A53085"/>
    <w:rsid w:val="00A86DE4"/>
    <w:rsid w:val="00AC5027"/>
    <w:rsid w:val="00BB2E5C"/>
    <w:rsid w:val="00BD0C39"/>
    <w:rsid w:val="00BE1DBE"/>
    <w:rsid w:val="00C22CAA"/>
    <w:rsid w:val="00C85824"/>
    <w:rsid w:val="00CC39EC"/>
    <w:rsid w:val="00D037D5"/>
    <w:rsid w:val="00D93CF8"/>
    <w:rsid w:val="00DD0355"/>
    <w:rsid w:val="00DE7A47"/>
    <w:rsid w:val="00E0684F"/>
    <w:rsid w:val="00EB1492"/>
    <w:rsid w:val="00F06F29"/>
    <w:rsid w:val="00F1199A"/>
    <w:rsid w:val="00F12F0D"/>
    <w:rsid w:val="00FB306A"/>
    <w:rsid w:val="00FD0DC1"/>
    <w:rsid w:val="00FD0FAE"/>
    <w:rsid w:val="00FE2507"/>
    <w:rsid w:val="0B638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6B8B4A"/>
  <w15:docId w15:val="{449195FA-3353-4934-961D-B5965979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02976BE012221E44B1755A7382ADD183" ma:contentTypeVersion="10" ma:contentTypeDescription="Aan dit standaarddocument kleven alle metagegevens die mogelijk van belang zijn op documentniveau, bijvoorbeeld om bepaalde processen uit te kunnen voeren." ma:contentTypeScope="" ma:versionID="35783c60e0239be10dcb58d43097c837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615ddd84562a715e02ca6189e0fe7d0d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8a67555-670c-498b-9db5-f5c3fe86dad2}" ma:internalName="TaxCatchAll" ma:showField="CatchAllData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8a67555-670c-498b-9db5-f5c3fe86dad2}" ma:internalName="TaxCatchAllLabel" ma:readOnly="true" ma:showField="CatchAllDataLabel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1DDCA5BC-BEBE-4831-ADF7-0EE867692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037E0-1D43-465C-8E95-2F06D6D19A76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4D1A7B-2F54-4515-B1F0-F3D0AA63C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F672CE-6BC8-4303-BC58-E4861C745E5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5</TotalTime>
  <Pages>2</Pages>
  <Words>364</Words>
  <Characters>2004</Characters>
  <Application>Microsoft Office Word</Application>
  <DocSecurity>0</DocSecurity>
  <Lines>16</Lines>
  <Paragraphs>4</Paragraphs>
  <ScaleCrop>false</ScaleCrop>
  <Company>Gemeente Amsterdam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Demir, Sadettin</cp:lastModifiedBy>
  <cp:revision>17</cp:revision>
  <cp:lastPrinted>2026-07-02T08:25:00Z</cp:lastPrinted>
  <dcterms:created xsi:type="dcterms:W3CDTF">2018-08-07T11:22:00Z</dcterms:created>
  <dcterms:modified xsi:type="dcterms:W3CDTF">2026-07-02T08:26:00Z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0x0101006EE0887428AA3340B2884DF1130CF73B0002976BE012221E44B1755A7382ADD183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</Properties>
</file>